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2256442" name="35617d00-2114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2247274" name="35617d00-2114-11f1-af95-f102164fcd9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025724" name="3b37ef20-2114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2883572" name="3b37ef20-2114-11f1-af95-f102164fcd9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2137388" name="b6e07830-2115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3298437" name="b6e07830-2115-11f1-af95-f102164fcd9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4919958" name="c20c6ca0-2115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96693" name="c20c6ca0-2115-11f1-af95-f102164fcd9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9260438" name="778f9920-2117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636240" name="778f9920-2117-11f1-af95-f102164fcd9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1569540" name="83667390-2117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6469309" name="83667390-2117-11f1-af95-f102164fcd9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OG - 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5105707" name="8e4ab0a0-2117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575498" name="8e4ab0a0-2117-11f1-af95-f102164fcd9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3357114" name="94736170-2117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402230" name="94736170-2117-11f1-af95-f102164fcd9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3385674" name="63561180-2119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4477833" name="63561180-2119-11f1-af95-f102164fcd9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4949535" name="69edfee0-2119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3740618" name="69edfee0-2119-11f1-af95-f102164fcd9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Steineggstrasse 17, 8853 Lachen</w:t>
          </w:r>
        </w:p>
        <w:p>
          <w:pPr>
            <w:spacing w:before="0" w:after="0"/>
          </w:pPr>
          <w:r>
            <w:t>608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